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8153335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b9bd104d-6082-47bd-8132-2766a2040a6c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34df4a62-8dcd-4a78-a0bb-c2323fe584ec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Сармановского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"Джалильская СОШ №1"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Яббарова Г.М.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Гарайшина Л.Т.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7446539)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«Изобразительное искусство»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6129fc25-1484-4cce-a161-840ff826026d" w:id="3"/>
      <w:r>
        <w:rPr>
          <w:rFonts w:ascii="Times New Roman" w:hAnsi="Times New Roman"/>
          <w:b/>
          <w:i w:val="false"/>
          <w:color w:val="000000"/>
          <w:sz w:val="28"/>
        </w:rPr>
        <w:t>пгт. Джалиль,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62614f64-10de-4f5c-96b5-e9621fb5538a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58153335" w:id="5"/>
    <w:p>
      <w:pPr>
        <w:sectPr>
          <w:pgSz w:w="11906" w:h="16383" w:orient="portrait"/>
        </w:sectPr>
      </w:pPr>
    </w:p>
    <w:bookmarkEnd w:id="5"/>
    <w:bookmarkEnd w:id="0"/>
    <w:bookmarkStart w:name="block-58153339" w:id="6"/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/>
        <w:ind w:left="120"/>
        <w:jc w:val="left"/>
      </w:pPr>
      <w:bookmarkStart w:name="_Toc141079005" w:id="7"/>
      <w:bookmarkEnd w:id="7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Содержание программы по изобразительному искусству структурировано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система тематических модулей. Изучение содержания всех модулей в 1–4 классах обязательно.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изобразительного искусства – </w:t>
      </w:r>
      <w:bookmarkStart w:name="3b6b0d1b-a3e8-474a-8c9a-11f43040876f" w:id="8"/>
      <w:r>
        <w:rPr>
          <w:rFonts w:ascii="Times New Roman" w:hAnsi="Times New Roman"/>
          <w:b w:val="false"/>
          <w:i w:val="false"/>
          <w:color w:val="000000"/>
          <w:sz w:val="28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8"/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bookmarkStart w:name="block-58153339" w:id="9"/>
    <w:p>
      <w:pPr>
        <w:sectPr>
          <w:pgSz w:w="11906" w:h="16383" w:orient="portrait"/>
        </w:sectPr>
      </w:pPr>
    </w:p>
    <w:bookmarkEnd w:id="9"/>
    <w:bookmarkEnd w:id="6"/>
    <w:bookmarkStart w:name="block-58153336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/>
        <w:ind w:left="120"/>
        <w:jc w:val="left"/>
      </w:pPr>
      <w:bookmarkStart w:name="_Toc141079007" w:id="11"/>
      <w:bookmarkEnd w:id="11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Расположение изображения на листе. Выбор вертикального или горизонтального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формата листа в зависимости от содержания изображения.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Разные виды линий. Линейный рисунок. Графические материалы для линейного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рисунка и их особенности. Приёмы рисования линией.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с натуры: разные листья и их форма.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Графическое пятно (ахроматическое) и представление о силуэте. Формирование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навыка видения целостности. Цельная форма и её части.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Техника монотипии. Представления о симметрии. Развитие воображения.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в объёме. Приёмы работы с пластилином; дощечка, стек, тряпочка.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Объёмная аппликация из бумаги и картона.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Орнамент, характерный для игрушек одного из наиболее известных народных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художественных промыслов: дымковская или каргопольская игрушка (или по выбору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учителя с учётом местных промыслов).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Оригами – создание игрушки для новогодней ёлки. Приёмы складывания бумаги.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из личного опыта обучающихся и оценка эмоционального содержания произведений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>
      <w:pPr>
        <w:spacing w:before="0" w:after="0"/>
        <w:ind w:left="120"/>
        <w:jc w:val="left"/>
      </w:pPr>
      <w:bookmarkStart w:name="_Toc141079008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Акварель и её свойства. Акварельные кисти. Приёмы работы акварелью.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тёплый и холодный – цветовой контраст.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>
      <w:pPr>
        <w:spacing w:before="0" w:after="0" w:line="269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Лепка животных (например, кошки, собаки, медвежонка) с передачей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характерной пластики движения. Соблюдение цельности формы, её преобразование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добавление деталей.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Виды линий (в программе Paint или другом графическом редакторе).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>
      <w:pPr>
        <w:spacing w:before="0" w:after="0"/>
        <w:ind w:left="120"/>
        <w:jc w:val="left"/>
      </w:pPr>
      <w:bookmarkStart w:name="_Toc141079009" w:id="13"/>
      <w:bookmarkEnd w:id="13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Транспорт в городе. Рисунки реальных или фантастических машин.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Натюрморт из простых предметов с натуры или по представлению.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«Натюрморт-автопортрет» из предметов, характеризующих личность обучающегося.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Зарисовки исторических памятников и архитектурных достопримечательностей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изучение мимики лица в программе Paint (или другом графическом редакторе).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>
      <w:pPr>
        <w:spacing w:before="0" w:after="0"/>
        <w:ind w:left="120"/>
        <w:jc w:val="left"/>
      </w:pPr>
      <w:bookmarkStart w:name="_Toc141079010" w:id="14"/>
      <w:bookmarkEnd w:id="14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Правила линейной и воздушной перспективы: уменьшение размера изображения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 мере удаления от первого плана, смягчения цветового и тонального контрастов.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скульптурными памятниками героям и мемориальными комплексами.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Женский и мужской костюмы в традициях разных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Своеобразие одежды разных эпох и культур.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значения для современных людей сохранения культурного наследия.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Виртуальные тематические путешествия по художественным музеям мира.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bookmarkStart w:name="block-58153336" w:id="15"/>
    <w:p>
      <w:pPr>
        <w:sectPr>
          <w:pgSz w:w="11906" w:h="16383" w:orient="portrait"/>
        </w:sectPr>
      </w:pPr>
    </w:p>
    <w:bookmarkEnd w:id="15"/>
    <w:bookmarkEnd w:id="10"/>
    <w:bookmarkStart w:name="block-58153333" w:id="1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уважение и ценностное отношение к своей Родине – России;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духовно-нравственное развитие обучающихся;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познавательной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 художественно-творческой деятельности. Навыки исследовательской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развиваются при выполнении заданий культурно-исторической направленности.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name="_Toc124264881" w:id="17"/>
      <w:bookmarkEnd w:id="17"/>
    </w:p>
    <w:p>
      <w:pPr>
        <w:spacing w:before="0" w:after="0"/>
        <w:ind w:left="120"/>
        <w:jc w:val="left"/>
      </w:pPr>
      <w:bookmarkStart w:name="_Toc141079013" w:id="18"/>
      <w:bookmarkEnd w:id="18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Пространственные представления и сенсорные способности: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форму предмета, конструкции;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доминантные черты (характерные особенности) в визуальном образе;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плоскостные и пространственные объекты по заданным основаниям;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части и целое в видимом образе, предмете,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обобщать форму составной конструкции;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передавать обобщенный образ реальности при построении плоской композиции;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и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использовать вопросы как исследовательский инструмент познания.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образовательные ресурсы;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электронными учебниками и учебными пособиями;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информационной безопасности при работе в Интернете.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демонстрировать и объяснять результаты своего творческого, художественного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или исследовательского опыта;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 и самоконтроль: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внимательно относиться и выполнять учебные задачи, поставленные учителем;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учебных действий при выполнении задания;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порядок в окружающем пространстве и бережно относясь к используемым материалам;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>
      <w:pPr>
        <w:spacing w:before="0" w:after="0"/>
        <w:ind w:left="120"/>
        <w:jc w:val="left"/>
      </w:pPr>
      <w:bookmarkStart w:name="_Toc124264882" w:id="19"/>
      <w:bookmarkEnd w:id="19"/>
      <w:bookmarkStart w:name="_Toc141079014" w:id="20"/>
      <w:bookmarkEnd w:id="20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рисунка простого (плоского) предмета с натуры.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вертикальный или горизонтальный формат листа для выполнения соответствующих задач рисунка.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красками «гуашь» в условиях урока.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творческую работу на заданную тему с использованием зрительных впечатлений, организованную педагогом.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знания о значении и назначении украшений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Приобретать опыт пространственного макетирования (сказочный город) в форме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коллективной игровой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name="_TOC_250003" w:id="21"/>
      <w:bookmarkEnd w:id="21"/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>2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изменениях скульптурного образа при осмотре произведения с разных сторон.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понимание образа здания, то есть его эмоционального воздействия.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name="_TOC_250002" w:id="22"/>
      <w:bookmarkEnd w:id="22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рисования портрета (лица)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Изображать красками портрет человека с использованием натуры или представлению.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пейзаж, передавая в нём активное состояние природы.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представление о деятельности художника в театре.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красками эскиз занавеса или эскиз декораций к выбранному сюжету.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работой художников по оформлению праздников.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лепки эскиза парковой скульптуры.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создания орнаментов при помощи штампов и трафаретов.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Создать в виде рисунков или объёмных аппликаций из цветной бумаги эскизы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разнообразных малых архитектурных форм, наполняющих городское пространство.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Придумать и нарисовать (или выполнить в технике бумагопластики) транспортное средство.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жанры живописи, графики и скульптуры, определяемые предметом изображения.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значения музеев и называть, указывать, где находятся и чему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посвящены их коллекции: Государственная Третьяковская галерея, Государственный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замечательных художественных музеях России, о коллекциях своих региональных музеев.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цвета, обрезка изображения, поворот, отражение.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«Графика»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зарисовки памятников отечественной и мировой архитектуры.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«Живопись»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двойной портрет (например, портрет матери и ребёнка).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Приобретать опыт создания композиции на тему «Древнерусский город».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«Скульптура»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«Декоративно-прикладное искусство»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«Архитектура»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«Восприятие произведений искусства»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объяснять содержание памятника К. Минину и Д. Пожарскому скульптора И.П. Мартоса в Москве.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«Азбука цифровой графики»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Совершать виртуальные тематические путешествия по художественным музеям мира.</w:t>
      </w:r>
    </w:p>
    <w:bookmarkStart w:name="block-58153333" w:id="23"/>
    <w:p>
      <w:pPr>
        <w:sectPr>
          <w:pgSz w:w="11906" w:h="16383" w:orient="portrait"/>
        </w:sectPr>
      </w:pPr>
    </w:p>
    <w:bookmarkEnd w:id="23"/>
    <w:bookmarkEnd w:id="16"/>
    <w:bookmarkStart w:name="block-58153334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https://m.edsoo.ru/7f411892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https://m.edsoo.ru/7f4129ea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153334" w:id="25"/>
    <w:p>
      <w:pPr>
        <w:sectPr>
          <w:pgSz w:w="16383" w:h="11906" w:orient="landscape"/>
        </w:sectPr>
      </w:pPr>
    </w:p>
    <w:bookmarkEnd w:id="25"/>
    <w:bookmarkEnd w:id="24"/>
    <w:bookmarkStart w:name="block-58153337" w:id="2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7"/>
        <w:gridCol w:w="2809"/>
        <w:gridCol w:w="1199"/>
        <w:gridCol w:w="2199"/>
        <w:gridCol w:w="2340"/>
        <w:gridCol w:w="1661"/>
        <w:gridCol w:w="2839"/>
      </w:tblGrid>
      <w:tr>
        <w:trPr>
          <w:trHeight w:val="300" w:hRule="atLeast"/>
          <w:trHeight w:val="144" w:hRule="atLeast"/>
        </w:trPr>
        <w:tc>
          <w:tcPr>
            <w:tcW w:w="38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0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в объёме». Лепка. (Целостность формы)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«Изображать можно и то, что невидимо (настроение)». Выразительные свойства цвета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«Мир полон украшений». «Цветы» Художественное восприятие окружающей действительности: узоры в природе. 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«Узоры на крыльях». «Бабочки». Художественное восприятие окружающей действительности: узоры в природе. Понятие симметрии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«Красивые рыбы» Узоры в природе. Графические художественные материалы и техники. Монотипия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«Украшения птиц». Выразительные средства объёмной аппликации.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«Нарядные узоры на глиняных игрушках». Художественные промыслы России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«Дома бывают разными». Структура и элементы здания. Работа печатками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90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«Снаружи и внутри». Конструктивная связь внешней формы и ее внутреннего пространства. 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«Всё имеет своё строение». Геометрическая форма как основа изображения. 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«Три Брата-Мастера всегда трудятся вместе»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«Праздник птиц». Техники и материалы декоративно-прикладного творчества.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«Разноцветные жуки». Выразительные средства объёмного изображения. Бумагопластика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«Времена года». Каждое время года имеет свой цвет. Сюжетная композиция живописными материалами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Лето в творчестве художников. Образ лета в творчестве отечественных художников. Художественное восприятие окружающей действительности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Пастель, восковые мелки или акварель. Выразительные свойства художественных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аппликация? Ритм пятен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Инструменты графических редакторов. Выразительные средства линии. Линейный рисунок на экране компьютера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Бумага, ножницы, клей. Конструирование из бумаги. Бумагопластика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 и реальность. Узоры в природе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 и фантазия. Природные мотивы в декоративных украшениях. Кружево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Постройка и фантазия. Строим из бумаги сказочный город. Образ архитектурной постройки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изобразить характер персонажа. Добрые и злые сказочные персонажи. Женский образ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теплый и холодный. Цветовой контраст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звонкий, яркий и цвет тихий, мягкий. Выразительные свойства цвета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GIF-анимация простого изображения. Анимация простого изображения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4"/>
        <w:gridCol w:w="2640"/>
        <w:gridCol w:w="1228"/>
        <w:gridCol w:w="2232"/>
        <w:gridCol w:w="2370"/>
        <w:gridCol w:w="1687"/>
        <w:gridCol w:w="2873"/>
      </w:tblGrid>
      <w:tr>
        <w:trPr>
          <w:trHeight w:val="300" w:hRule="atLeast"/>
          <w:trHeight w:val="144" w:hRule="atLeast"/>
        </w:trPr>
        <w:tc>
          <w:tcPr>
            <w:tcW w:w="3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Мастера изображения, постройки и украшения.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игрушки. Игрушки создает художник. «Одушевление» неожиданных материалов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https://m.edsoo.ru/8a14a932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Посуда у тебя дома. Декор предметов быта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https://m.edsoo.ru/8a14af2c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Обои и шторы у тебя дома. Орнамент инструментами цифровой графики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https://m.edsoo.ru/8a14cd18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Мамин платок. Орнамент на ткани. Выразительные свойства орнамента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https://m.edsoo.ru/8a14b2c4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https://m.edsoo.ru/8a14b166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https://m.edsoo.ru/8a14c0e8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https://m.edsoo.ru/8a1496ae</w:t>
              </w:r>
            </w:hyperlink>
          </w:p>
        </w:tc>
      </w:tr>
      <w:tr>
        <w:trPr>
          <w:trHeight w:val="26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https://m.edsoo.ru/8a14929e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архитектуры. Образ архитектурной постройки. Художник-архитектор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https://m.edsoo.ru/8a14c35e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https://m.edsoo.ru/8a14b490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Парки, скверы, бульвары. Художник-ландшафтный архитектор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https://m.edsoo.ru/8a14b6e8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https://m.edsoo.ru/8a14b8e6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Витрины. Декоративно-прикладное искусство в жизни человека. Бумагопластика или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https://m.edsoo.ru/8a14ba1c</w:t>
              </w:r>
            </w:hyperlink>
          </w:p>
        </w:tc>
      </w:tr>
      <w:tr>
        <w:trPr>
          <w:trHeight w:val="22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https://m.edsoo.ru/8a14bd46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https://m.edsoo.ru/8a14a19e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https://m.edsoo.ru/8a14a45a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кукол. Выразительные средства объёмного изображения. Разнообразие материалов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https://m.edsoo.ru/8a14a7f2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https://m.edsoo.ru/8a14996a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Афиша и плакат. Изображение и текст. Выразительные свойства плаката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https://m.edsoo.ru/8a14982a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https://m.edsoo.ru/8a14a626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Музей в жизни города. Художественные музеи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https://m.edsoo.ru/8a14ca48</w:t>
              </w:r>
            </w:hyperlink>
          </w:p>
        </w:tc>
      </w:tr>
      <w:tr>
        <w:trPr>
          <w:trHeight w:val="24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https://m.edsoo.ru/8a14c71e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Картина-пейзаж. Настроение в пейзаже. Картины великих русских пейзажистов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https://m.edsoo.ru/8a14c890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https://m.edsoo.ru/8a149eb0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Картина-натюрморт. Натюрморты известных художников. О чем рассказали натюрморты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https://m.edsoo.ru/8a149abe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https://m.edsoo.ru/8a14acca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64"/>
        <w:gridCol w:w="2640"/>
        <w:gridCol w:w="1228"/>
        <w:gridCol w:w="2232"/>
        <w:gridCol w:w="2370"/>
        <w:gridCol w:w="1687"/>
        <w:gridCol w:w="2873"/>
      </w:tblGrid>
      <w:tr>
        <w:trPr>
          <w:trHeight w:val="300" w:hRule="atLeast"/>
          <w:trHeight w:val="144" w:hRule="atLeast"/>
        </w:trPr>
        <w:tc>
          <w:tcPr>
            <w:tcW w:w="3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6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природного ландшафта России. Горы и степи в пейзажной живописи. (Высота линии горизонта)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https://m.edsoo.ru/8a14dd4e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родной земли. Красота среднерусской природы. Правила перспективного построения пространства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https://m.edsoo.ru/8a150e90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Деревня – деревянный мир. Конструкция и декор избы. Единство красоты и пользы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https://m.edsoo.ru/8a14f630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https://m.edsoo.ru/8a14eafa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https://m.edsoo.ru/8a151070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человека: традиционная красота мужского образа. Добрый молодец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https://m.edsoo.ru/8a14ede8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https://m.edsoo.ru/8a14d7b8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 - образ радости и счастливой жизни. Коллективное панно. Сюжетная композиция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https://m.edsoo.ru/8a14e302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https://m.edsoo.ru/8a14e938</w:t>
              </w:r>
            </w:hyperlink>
          </w:p>
        </w:tc>
      </w:tr>
      <w:tr>
        <w:trPr>
          <w:trHeight w:val="124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https://m.edsoo.ru/8a14fcca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https://m.edsoo.ru/8a14f838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Русской земли. Конструкция древнего города. Пространство городской среды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https://m.edsoo.ru/8a14db64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Узорочье теремов. Интерьеры теремных палат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https://m.edsoo.ru/8a14ec6c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Пир в теремных палатах. Коллективное панно. Сюжетная композиция.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народов мира. Народы гор и степей. Пейзаж и традиционное жилище. Сакля. Юрта – конструкция и символика в постройке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https://m.edsoo.ru/8a14f270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человека в природе гор и степей. Красота пейзажа с традиционными постройками.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Художественная культура народов мира. Образ природы в японской культуре. Пагода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человека в японском искусстве. Традиционные праздники. Коллективное панно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https://m.edsoo.ru/8a14f036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в пустыне. Архитектура народов мира. Мечеть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https://m.edsoo.ru/8a15074c</w:t>
              </w:r>
            </w:hyperlink>
          </w:p>
        </w:tc>
      </w:tr>
      <w:tr>
        <w:trPr>
          <w:trHeight w:val="265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https://m.edsoo.ru/8a151584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Панно «Олимпийские игры в Древней Греции». Коллективная работа. Аппликация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народов мира. Европейские средневековые города. Готический собор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https://m.edsoo.ru/8a14faa4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https://m.edsoo.ru/8a151318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https://m.edsoo.ru/8a150a80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объединяет народы. Тема материнства в искусстве народов. Сюжетная композиция живописными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https://m.edsoo.ru/8a15006c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80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«Сопереживания». Тема сострадания и утверждения доброты в искусстве. Сюжетная композиция живописными или графическими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«Герои и защитники» в искусстве. Скульптурные памятники и мемориальные комплексы. Лепка эскиза памятника героям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https://m.edsoo.ru/8a14e4c4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https://m.edsoo.ru/8a14e6b8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«Юности и надежды» в искусстве. Сюжетная композиция живописными материалами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Изображение, украшение и постройка в жизни народов. Урок-обобщение</w:t>
            </w:r>
          </w:p>
        </w:tc>
        <w:tc>
          <w:tcPr>
            <w:tcW w:w="8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153337" w:id="27"/>
    <w:p>
      <w:pPr>
        <w:sectPr>
          <w:pgSz w:w="16383" w:h="11906" w:orient="landscape"/>
        </w:sectPr>
      </w:pPr>
    </w:p>
    <w:bookmarkEnd w:id="27"/>
    <w:bookmarkEnd w:id="26"/>
    <w:bookmarkStart w:name="block-58153338" w:id="2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8153338" w:id="29"/>
    <w:p>
      <w:pPr>
        <w:sectPr>
          <w:pgSz w:w="11906" w:h="16383" w:orient="portrait"/>
        </w:sectPr>
      </w:pPr>
    </w:p>
    <w:bookmarkEnd w:id="29"/>
    <w:bookmarkEnd w:id="2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892" Type="http://schemas.openxmlformats.org/officeDocument/2006/relationships/hyperlink" Id="rId4"/>
    <Relationship TargetMode="External" Target="https://m.edsoo.ru/7f411892" Type="http://schemas.openxmlformats.org/officeDocument/2006/relationships/hyperlink" Id="rId5"/>
    <Relationship TargetMode="External" Target="https://m.edsoo.ru/7f411892" Type="http://schemas.openxmlformats.org/officeDocument/2006/relationships/hyperlink" Id="rId6"/>
    <Relationship TargetMode="External" Target="https://m.edsoo.ru/7f411892" Type="http://schemas.openxmlformats.org/officeDocument/2006/relationships/hyperlink" Id="rId7"/>
    <Relationship TargetMode="External" Target="https://m.edsoo.ru/7f411892" Type="http://schemas.openxmlformats.org/officeDocument/2006/relationships/hyperlink" Id="rId8"/>
    <Relationship TargetMode="External" Target="https://m.edsoo.ru/7f4129ea" Type="http://schemas.openxmlformats.org/officeDocument/2006/relationships/hyperlink" Id="rId9"/>
    <Relationship TargetMode="External" Target="https://m.edsoo.ru/7f4129ea" Type="http://schemas.openxmlformats.org/officeDocument/2006/relationships/hyperlink" Id="rId10"/>
    <Relationship TargetMode="External" Target="https://m.edsoo.ru/7f4129ea" Type="http://schemas.openxmlformats.org/officeDocument/2006/relationships/hyperlink" Id="rId11"/>
    <Relationship TargetMode="External" Target="https://m.edsoo.ru/7f4129ea" Type="http://schemas.openxmlformats.org/officeDocument/2006/relationships/hyperlink" Id="rId12"/>
    <Relationship TargetMode="External" Target="https://m.edsoo.ru/7f4129ea" Type="http://schemas.openxmlformats.org/officeDocument/2006/relationships/hyperlink" Id="rId13"/>
    <Relationship TargetMode="External" Target="https://m.edsoo.ru/8a14a932" Type="http://schemas.openxmlformats.org/officeDocument/2006/relationships/hyperlink" Id="rId14"/>
    <Relationship TargetMode="External" Target="https://m.edsoo.ru/8a14af2c" Type="http://schemas.openxmlformats.org/officeDocument/2006/relationships/hyperlink" Id="rId15"/>
    <Relationship TargetMode="External" Target="https://m.edsoo.ru/8a14cd18" Type="http://schemas.openxmlformats.org/officeDocument/2006/relationships/hyperlink" Id="rId16"/>
    <Relationship TargetMode="External" Target="https://m.edsoo.ru/8a14b2c4" Type="http://schemas.openxmlformats.org/officeDocument/2006/relationships/hyperlink" Id="rId17"/>
    <Relationship TargetMode="External" Target="https://m.edsoo.ru/8a14b166" Type="http://schemas.openxmlformats.org/officeDocument/2006/relationships/hyperlink" Id="rId18"/>
    <Relationship TargetMode="External" Target="https://m.edsoo.ru/8a1494d8" Type="http://schemas.openxmlformats.org/officeDocument/2006/relationships/hyperlink" Id="rId19"/>
    <Relationship TargetMode="External" Target="https://m.edsoo.ru/8a14c0e8" Type="http://schemas.openxmlformats.org/officeDocument/2006/relationships/hyperlink" Id="rId20"/>
    <Relationship TargetMode="External" Target="https://m.edsoo.ru/8a1496ae" Type="http://schemas.openxmlformats.org/officeDocument/2006/relationships/hyperlink" Id="rId21"/>
    <Relationship TargetMode="External" Target="https://m.edsoo.ru/8a14929e" Type="http://schemas.openxmlformats.org/officeDocument/2006/relationships/hyperlink" Id="rId22"/>
    <Relationship TargetMode="External" Target="https://m.edsoo.ru/8a14c35e" Type="http://schemas.openxmlformats.org/officeDocument/2006/relationships/hyperlink" Id="rId23"/>
    <Relationship TargetMode="External" Target="https://m.edsoo.ru/8a14b490" Type="http://schemas.openxmlformats.org/officeDocument/2006/relationships/hyperlink" Id="rId24"/>
    <Relationship TargetMode="External" Target="https://m.edsoo.ru/8a14b6e8" Type="http://schemas.openxmlformats.org/officeDocument/2006/relationships/hyperlink" Id="rId25"/>
    <Relationship TargetMode="External" Target="https://m.edsoo.ru/8a14b8e6" Type="http://schemas.openxmlformats.org/officeDocument/2006/relationships/hyperlink" Id="rId26"/>
    <Relationship TargetMode="External" Target="https://m.edsoo.ru/8a14ba1c" Type="http://schemas.openxmlformats.org/officeDocument/2006/relationships/hyperlink" Id="rId27"/>
    <Relationship TargetMode="External" Target="https://m.edsoo.ru/8a14bd46" Type="http://schemas.openxmlformats.org/officeDocument/2006/relationships/hyperlink" Id="rId28"/>
    <Relationship TargetMode="External" Target="https://m.edsoo.ru/8a14a19e" Type="http://schemas.openxmlformats.org/officeDocument/2006/relationships/hyperlink" Id="rId29"/>
    <Relationship TargetMode="External" Target="https://m.edsoo.ru/8a14a45a" Type="http://schemas.openxmlformats.org/officeDocument/2006/relationships/hyperlink" Id="rId30"/>
    <Relationship TargetMode="External" Target="https://m.edsoo.ru/8a14a7f2" Type="http://schemas.openxmlformats.org/officeDocument/2006/relationships/hyperlink" Id="rId31"/>
    <Relationship TargetMode="External" Target="https://m.edsoo.ru/8a14996a" Type="http://schemas.openxmlformats.org/officeDocument/2006/relationships/hyperlink" Id="rId32"/>
    <Relationship TargetMode="External" Target="https://m.edsoo.ru/8a14982a" Type="http://schemas.openxmlformats.org/officeDocument/2006/relationships/hyperlink" Id="rId33"/>
    <Relationship TargetMode="External" Target="https://m.edsoo.ru/8a14a626" Type="http://schemas.openxmlformats.org/officeDocument/2006/relationships/hyperlink" Id="rId34"/>
    <Relationship TargetMode="External" Target="https://m.edsoo.ru/8a14d0d8" Type="http://schemas.openxmlformats.org/officeDocument/2006/relationships/hyperlink" Id="rId35"/>
    <Relationship TargetMode="External" Target="https://m.edsoo.ru/8a14ca48" Type="http://schemas.openxmlformats.org/officeDocument/2006/relationships/hyperlink" Id="rId36"/>
    <Relationship TargetMode="External" Target="https://m.edsoo.ru/8a14c71e" Type="http://schemas.openxmlformats.org/officeDocument/2006/relationships/hyperlink" Id="rId37"/>
    <Relationship TargetMode="External" Target="https://m.edsoo.ru/8a149c3a" Type="http://schemas.openxmlformats.org/officeDocument/2006/relationships/hyperlink" Id="rId38"/>
    <Relationship TargetMode="External" Target="https://m.edsoo.ru/8a14c890" Type="http://schemas.openxmlformats.org/officeDocument/2006/relationships/hyperlink" Id="rId39"/>
    <Relationship TargetMode="External" Target="https://m.edsoo.ru/8a149eb0" Type="http://schemas.openxmlformats.org/officeDocument/2006/relationships/hyperlink" Id="rId40"/>
    <Relationship TargetMode="External" Target="https://m.edsoo.ru/8a149abe" Type="http://schemas.openxmlformats.org/officeDocument/2006/relationships/hyperlink" Id="rId41"/>
    <Relationship TargetMode="External" Target="https://m.edsoo.ru/8a14acca" Type="http://schemas.openxmlformats.org/officeDocument/2006/relationships/hyperlink" Id="rId42"/>
    <Relationship TargetMode="External" Target="https://m.edsoo.ru/8a14dd4e" Type="http://schemas.openxmlformats.org/officeDocument/2006/relationships/hyperlink" Id="rId43"/>
    <Relationship TargetMode="External" Target="https://m.edsoo.ru/8a14d4ca" Type="http://schemas.openxmlformats.org/officeDocument/2006/relationships/hyperlink" Id="rId44"/>
    <Relationship TargetMode="External" Target="https://m.edsoo.ru/8a150e90" Type="http://schemas.openxmlformats.org/officeDocument/2006/relationships/hyperlink" Id="rId45"/>
    <Relationship TargetMode="External" Target="https://m.edsoo.ru/8a14f630" Type="http://schemas.openxmlformats.org/officeDocument/2006/relationships/hyperlink" Id="rId46"/>
    <Relationship TargetMode="External" Target="https://m.edsoo.ru/8a14eafa" Type="http://schemas.openxmlformats.org/officeDocument/2006/relationships/hyperlink" Id="rId47"/>
    <Relationship TargetMode="External" Target="https://m.edsoo.ru/8a151070" Type="http://schemas.openxmlformats.org/officeDocument/2006/relationships/hyperlink" Id="rId48"/>
    <Relationship TargetMode="External" Target="https://m.edsoo.ru/8a14ede8" Type="http://schemas.openxmlformats.org/officeDocument/2006/relationships/hyperlink" Id="rId49"/>
    <Relationship TargetMode="External" Target="https://m.edsoo.ru/8a14d7b8" Type="http://schemas.openxmlformats.org/officeDocument/2006/relationships/hyperlink" Id="rId50"/>
    <Relationship TargetMode="External" Target="https://m.edsoo.ru/8a14e302" Type="http://schemas.openxmlformats.org/officeDocument/2006/relationships/hyperlink" Id="rId51"/>
    <Relationship TargetMode="External" Target="https://m.edsoo.ru/8a14e938" Type="http://schemas.openxmlformats.org/officeDocument/2006/relationships/hyperlink" Id="rId52"/>
    <Relationship TargetMode="External" Target="https://m.edsoo.ru/8a14fcca" Type="http://schemas.openxmlformats.org/officeDocument/2006/relationships/hyperlink" Id="rId53"/>
    <Relationship TargetMode="External" Target="https://m.edsoo.ru/8a14f838" Type="http://schemas.openxmlformats.org/officeDocument/2006/relationships/hyperlink" Id="rId54"/>
    <Relationship TargetMode="External" Target="https://m.edsoo.ru/8a14db64" Type="http://schemas.openxmlformats.org/officeDocument/2006/relationships/hyperlink" Id="rId55"/>
    <Relationship TargetMode="External" Target="https://m.edsoo.ru/8a14ec6c" Type="http://schemas.openxmlformats.org/officeDocument/2006/relationships/hyperlink" Id="rId56"/>
    <Relationship TargetMode="External" Target="https://m.edsoo.ru/8a14f270" Type="http://schemas.openxmlformats.org/officeDocument/2006/relationships/hyperlink" Id="rId57"/>
    <Relationship TargetMode="External" Target="https://m.edsoo.ru/8a14f036" Type="http://schemas.openxmlformats.org/officeDocument/2006/relationships/hyperlink" Id="rId58"/>
    <Relationship TargetMode="External" Target="https://m.edsoo.ru/8a15074c" Type="http://schemas.openxmlformats.org/officeDocument/2006/relationships/hyperlink" Id="rId59"/>
    <Relationship TargetMode="External" Target="https://m.edsoo.ru/8a151584" Type="http://schemas.openxmlformats.org/officeDocument/2006/relationships/hyperlink" Id="rId60"/>
    <Relationship TargetMode="External" Target="https://m.edsoo.ru/8a15088c" Type="http://schemas.openxmlformats.org/officeDocument/2006/relationships/hyperlink" Id="rId61"/>
    <Relationship TargetMode="External" Target="https://m.edsoo.ru/8a14faa4" Type="http://schemas.openxmlformats.org/officeDocument/2006/relationships/hyperlink" Id="rId62"/>
    <Relationship TargetMode="External" Target="https://m.edsoo.ru/8a151a7a" Type="http://schemas.openxmlformats.org/officeDocument/2006/relationships/hyperlink" Id="rId63"/>
    <Relationship TargetMode="External" Target="https://m.edsoo.ru/8a151318" Type="http://schemas.openxmlformats.org/officeDocument/2006/relationships/hyperlink" Id="rId64"/>
    <Relationship TargetMode="External" Target="https://m.edsoo.ru/8a150a80" Type="http://schemas.openxmlformats.org/officeDocument/2006/relationships/hyperlink" Id="rId65"/>
    <Relationship TargetMode="External" Target="https://m.edsoo.ru/8a15006c" Type="http://schemas.openxmlformats.org/officeDocument/2006/relationships/hyperlink" Id="rId66"/>
    <Relationship TargetMode="External" Target="https://m.edsoo.ru/8a150cb0" Type="http://schemas.openxmlformats.org/officeDocument/2006/relationships/hyperlink" Id="rId67"/>
    <Relationship TargetMode="External" Target="https://m.edsoo.ru/8a14e4c4" Type="http://schemas.openxmlformats.org/officeDocument/2006/relationships/hyperlink" Id="rId68"/>
    <Relationship TargetMode="External" Target="https://m.edsoo.ru/8a14e6b8" Type="http://schemas.openxmlformats.org/officeDocument/2006/relationships/hyperlink" Id="rId6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